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sämtliche Holzbauteile </w:t>
            </w:r>
          </w:p>
          <w:p>
            <w:pPr>
              <w:spacing w:before="0" w:after="0"/>
            </w:pPr>
            <w:r>
              <w:t>alle Häuser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Konstruktions- und Verkleidungsholz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079460" name="0294abb0-f7be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39920" name="0294abb0-f7be-11f0-8ab8-11df2af63ac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5988430" name="057c3b40-f7be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33107" name="057c3b40-f7be-11f0-8ab8-11df2af63ac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kleine Scheune am 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6310656" name="3ad04fb0-f7bf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159863" name="3ad04fb0-f7bf-11f0-8ab8-11df2af63a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23248" name="430bb3e0-f7bf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860101" name="430bb3e0-f7bf-11f0-8ab8-11df2af63a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 / 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Faserzement/ LAP/ Schnüre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122594" name="eafabe3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159871" name="eafabe30-f7c3-11f0-8ab8-11df2af63ac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504635" name="f3a81e1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497563" name="f3a81e10-f7c3-11f0-8ab8-11df2af63a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 / 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7148633" name="ff9e405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820564" name="ff9e4050-f7c3-11f0-8ab8-11df2af63a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 / 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Blei</w:t>
            </w:r>
          </w:p>
          <w:p>
            <w:pPr>
              <w:spacing w:before="0" w:after="0"/>
            </w:pPr>
            <w:r>
              <w:t>Kunstfenster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115619" name="e791894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22182" name="e7918940-f7c8-11f0-8ab8-11df2af63a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8220005" name="eb316c5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985945" name="eb316c50-f7c8-11f0-8ab8-11df2af63a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Soense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Elektrotableau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6115630" name="01c75db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710761" name="01c75db0-f7cb-11f0-8ab8-11df2af63ac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331518" name="06358d4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543714" name="06358d40-f7cb-11f0-8ab8-11df2af63ac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sämtlicher Einbau nach 1990</w:t>
            </w:r>
          </w:p>
          <w:p>
            <w:pPr>
              <w:spacing w:before="0" w:after="0"/>
            </w:pPr>
            <w:r>
              <w:t>Wände,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174691" name="848cd81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661696" name="848cd810-f7cb-11f0-8ab8-11df2af63ac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450286" name="87e8d45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615598" name="87e8d450-f7cb-11f0-8ab8-11df2af63ac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Flanschdichtung </w:t>
            </w:r>
          </w:p>
          <w:p>
            <w:pPr>
              <w:spacing w:before="0" w:after="0"/>
            </w:pPr>
            <w:r>
              <w:t>Tank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151514" name="75d88ac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694445" name="75d88ac0-f7cc-11f0-8ab8-11df2af63a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46361" name="991d790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70244" name="991d7900-f7cc-11f0-8ab8-11df2af63ac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Abgasrohr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591123" name="a3bda83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172736" name="a3bda830-f7cc-11f0-8ab8-11df2af63ac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67741" name="b129537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118568" name="b1295370-f7cc-11f0-8ab8-11df2af63ac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 / LAP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139235" name="b91251e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425571" name="b91251e0-f7cc-11f0-8ab8-11df2af63ac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896468" name="bc877b7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478906" name="bc877b70-f7cc-11f0-8ab8-11df2af63a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Churerstrasse 49, Altstätten SG</w:t>
          </w:r>
        </w:p>
        <w:p>
          <w:pPr>
            <w:spacing w:before="0" w:after="0"/>
          </w:pPr>
          <w:r>
            <w:t>698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